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D943" w14:textId="5B60038D" w:rsidR="50BB3A49" w:rsidRDefault="50BB3A49" w:rsidP="7C504AA2">
      <w:pPr>
        <w:jc w:val="right"/>
        <w:rPr>
          <w:rFonts w:ascii="Aptos" w:eastAsia="Aptos" w:hAnsi="Aptos" w:cs="Aptos"/>
          <w:color w:val="000000" w:themeColor="text1"/>
          <w:sz w:val="20"/>
          <w:szCs w:val="20"/>
          <w:lang w:val="pl-PL"/>
        </w:rPr>
      </w:pPr>
      <w:bookmarkStart w:id="0" w:name="_Hlk203987198"/>
      <w:r w:rsidRPr="379FC6C3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 xml:space="preserve">Załącznik nr </w:t>
      </w:r>
      <w:r w:rsidR="009E0851" w:rsidRPr="379FC6C3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>6</w:t>
      </w:r>
      <w:r w:rsidR="00135BE4" w:rsidRPr="379FC6C3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 xml:space="preserve"> do Zapytania ofertowego nr </w:t>
      </w:r>
      <w:r w:rsidR="009E0851" w:rsidRPr="379FC6C3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>KPOC/</w:t>
      </w:r>
      <w:r w:rsidR="00236951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>6</w:t>
      </w:r>
      <w:r w:rsidR="009E0851" w:rsidRPr="379FC6C3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>/202</w:t>
      </w:r>
      <w:r w:rsidRPr="379FC6C3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>5</w:t>
      </w:r>
    </w:p>
    <w:bookmarkEnd w:id="0"/>
    <w:p w14:paraId="48EEDDE6" w14:textId="0D67F570" w:rsidR="49B1AB6E" w:rsidRDefault="49B1AB6E" w:rsidP="7C504AA2">
      <w:pPr>
        <w:jc w:val="right"/>
        <w:rPr>
          <w:rFonts w:ascii="Aptos" w:eastAsia="Aptos" w:hAnsi="Aptos" w:cs="Aptos"/>
          <w:color w:val="000000" w:themeColor="text1"/>
          <w:sz w:val="20"/>
          <w:szCs w:val="20"/>
          <w:lang w:val="pl-PL"/>
        </w:rPr>
      </w:pPr>
    </w:p>
    <w:p w14:paraId="0B3359BC" w14:textId="1025066D" w:rsidR="50BB3A49" w:rsidRPr="00135BE4" w:rsidRDefault="50BB3A49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135BE4">
        <w:rPr>
          <w:rFonts w:ascii="Aptos" w:eastAsia="Aptos" w:hAnsi="Aptos" w:cs="Aptos"/>
          <w:color w:val="000000" w:themeColor="text1"/>
          <w:lang w:val="pl-PL"/>
        </w:rPr>
        <w:t xml:space="preserve">LUX MED Onkologia </w:t>
      </w:r>
      <w:r w:rsidR="00135BE4" w:rsidRPr="00135BE4">
        <w:rPr>
          <w:rFonts w:ascii="Aptos" w:eastAsia="Aptos" w:hAnsi="Aptos" w:cs="Aptos"/>
          <w:color w:val="000000" w:themeColor="text1"/>
          <w:lang w:val="pl-PL"/>
        </w:rPr>
        <w:t>s</w:t>
      </w:r>
      <w:r w:rsidRPr="00135BE4">
        <w:rPr>
          <w:rFonts w:ascii="Aptos" w:eastAsia="Aptos" w:hAnsi="Aptos" w:cs="Aptos"/>
          <w:color w:val="000000" w:themeColor="text1"/>
          <w:lang w:val="pl-PL"/>
        </w:rPr>
        <w:t>p. z o.o.</w:t>
      </w:r>
    </w:p>
    <w:p w14:paraId="075CA439" w14:textId="046A3F4F" w:rsidR="50BB3A49" w:rsidRDefault="50BB3A49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135BE4">
        <w:rPr>
          <w:rFonts w:ascii="Aptos" w:eastAsia="Aptos" w:hAnsi="Aptos" w:cs="Aptos"/>
          <w:color w:val="000000" w:themeColor="text1"/>
          <w:lang w:val="pl-PL"/>
        </w:rPr>
        <w:t>ul. Szamocka 6, 01-748 Warszawa</w:t>
      </w:r>
    </w:p>
    <w:p w14:paraId="1B49DFD4" w14:textId="77777777" w:rsidR="009E0851" w:rsidRPr="00135BE4" w:rsidRDefault="009E0851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</w:p>
    <w:p w14:paraId="5327CB35" w14:textId="605CA47D" w:rsidR="6B8F3B3C" w:rsidRPr="00135BE4" w:rsidRDefault="6B8F3B3C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135BE4">
        <w:rPr>
          <w:rFonts w:ascii="Aptos" w:eastAsia="Aptos" w:hAnsi="Aptos" w:cs="Aptos"/>
          <w:color w:val="000000" w:themeColor="text1"/>
          <w:lang w:val="pl-PL"/>
        </w:rPr>
        <w:t>W odpowiedzi na zapytanie ofertowe dotyczące</w:t>
      </w:r>
    </w:p>
    <w:p w14:paraId="581D8C19" w14:textId="3760E781" w:rsidR="377CA922" w:rsidRDefault="00672F3B" w:rsidP="5C04DE74">
      <w:pPr>
        <w:spacing w:after="0" w:line="240" w:lineRule="auto"/>
        <w:jc w:val="both"/>
        <w:rPr>
          <w:rFonts w:ascii="Aptos" w:eastAsia="Aptos" w:hAnsi="Aptos" w:cs="Aptos"/>
          <w:lang w:val="pl-PL"/>
        </w:rPr>
      </w:pPr>
      <w:r>
        <w:rPr>
          <w:rFonts w:ascii="Aptos" w:eastAsia="Aptos" w:hAnsi="Aptos" w:cs="Aptos"/>
          <w:b/>
          <w:bCs/>
          <w:color w:val="000000" w:themeColor="text1"/>
          <w:lang w:val="pl-PL"/>
        </w:rPr>
        <w:t>p</w:t>
      </w:r>
      <w:r w:rsidRPr="00672F3B">
        <w:rPr>
          <w:rFonts w:ascii="Aptos" w:eastAsia="Aptos" w:hAnsi="Aptos" w:cs="Aptos"/>
          <w:b/>
          <w:bCs/>
          <w:color w:val="000000" w:themeColor="text1"/>
          <w:lang w:val="pl-PL"/>
        </w:rPr>
        <w:t>rzeprowadzeni</w:t>
      </w:r>
      <w:r>
        <w:rPr>
          <w:rFonts w:ascii="Aptos" w:eastAsia="Aptos" w:hAnsi="Aptos" w:cs="Aptos"/>
          <w:b/>
          <w:bCs/>
          <w:color w:val="000000" w:themeColor="text1"/>
          <w:lang w:val="pl-PL"/>
        </w:rPr>
        <w:t>a</w:t>
      </w:r>
      <w:r w:rsidRPr="00672F3B">
        <w:rPr>
          <w:rFonts w:ascii="Aptos" w:eastAsia="Aptos" w:hAnsi="Aptos" w:cs="Aptos"/>
          <w:b/>
          <w:bCs/>
          <w:color w:val="000000" w:themeColor="text1"/>
          <w:lang w:val="pl-PL"/>
        </w:rPr>
        <w:t xml:space="preserve"> szkoleń online z cyberbezpieczeństwa dla kadry kierowniczej oraz kadry biurowej i medycznej szpitala, realizowanych na dedykowanej platformie online. Szkolenia mają na celu podniesienie świadomości w zakresie cyberhigieny, zgodne z</w:t>
      </w:r>
      <w:r w:rsidR="00E96697">
        <w:rPr>
          <w:rFonts w:ascii="Aptos" w:eastAsia="Aptos" w:hAnsi="Aptos" w:cs="Aptos"/>
          <w:b/>
          <w:bCs/>
          <w:color w:val="000000" w:themeColor="text1"/>
          <w:lang w:val="pl-PL"/>
        </w:rPr>
        <w:t> </w:t>
      </w:r>
      <w:r w:rsidRPr="00672F3B">
        <w:rPr>
          <w:rFonts w:ascii="Aptos" w:eastAsia="Aptos" w:hAnsi="Aptos" w:cs="Aptos"/>
          <w:b/>
          <w:bCs/>
          <w:color w:val="000000" w:themeColor="text1"/>
          <w:lang w:val="pl-PL"/>
        </w:rPr>
        <w:t>regulacjami KSC, RODO, DORA, NIS2</w:t>
      </w:r>
    </w:p>
    <w:p w14:paraId="1682ED0C" w14:textId="59ADD7F9" w:rsidR="5C04DE74" w:rsidRDefault="5C04DE74" w:rsidP="5C04DE74">
      <w:pPr>
        <w:spacing w:after="0" w:line="240" w:lineRule="auto"/>
        <w:jc w:val="both"/>
        <w:rPr>
          <w:rFonts w:ascii="Aptos" w:eastAsia="Aptos" w:hAnsi="Aptos" w:cs="Aptos"/>
          <w:b/>
          <w:bCs/>
          <w:color w:val="000000" w:themeColor="text1"/>
          <w:lang w:val="pl-PL"/>
        </w:rPr>
      </w:pPr>
    </w:p>
    <w:p w14:paraId="279B5C8B" w14:textId="77777777" w:rsidR="009E0851" w:rsidRDefault="009E0851" w:rsidP="009E0851">
      <w:pPr>
        <w:pStyle w:val="Nagwek1"/>
        <w:spacing w:before="0"/>
        <w:jc w:val="center"/>
        <w:rPr>
          <w:rFonts w:ascii="Aptos Display" w:hAnsi="Aptos Display"/>
          <w:color w:val="auto"/>
          <w:sz w:val="22"/>
          <w:szCs w:val="22"/>
          <w:lang w:val="pl-PL"/>
        </w:rPr>
      </w:pPr>
      <w:r>
        <w:rPr>
          <w:rFonts w:ascii="Aptos Display" w:hAnsi="Aptos Display"/>
          <w:color w:val="auto"/>
          <w:sz w:val="22"/>
          <w:szCs w:val="22"/>
          <w:lang w:val="pl-PL"/>
        </w:rPr>
        <w:t>OŚWIADCZENIE DOTYCZĄCE SPEŁNIENIE WARUNKU</w:t>
      </w:r>
    </w:p>
    <w:p w14:paraId="482EF911" w14:textId="22D2C1E6" w:rsidR="00135BE4" w:rsidRDefault="009E0851" w:rsidP="009E0851">
      <w:pPr>
        <w:pStyle w:val="Nagwek1"/>
        <w:spacing w:before="0"/>
        <w:jc w:val="center"/>
        <w:rPr>
          <w:rFonts w:ascii="Aptos Display" w:hAnsi="Aptos Display"/>
          <w:color w:val="auto"/>
          <w:sz w:val="22"/>
          <w:szCs w:val="22"/>
          <w:lang w:val="pl-PL"/>
        </w:rPr>
      </w:pPr>
      <w:r>
        <w:rPr>
          <w:rFonts w:ascii="Aptos Display" w:hAnsi="Aptos Display"/>
          <w:color w:val="auto"/>
          <w:sz w:val="22"/>
          <w:szCs w:val="22"/>
          <w:lang w:val="pl-PL"/>
        </w:rPr>
        <w:t>„OSÓB ZDOLNYCH DO WYKONANIA ZAMÓWIENIA”</w:t>
      </w:r>
    </w:p>
    <w:p w14:paraId="6EC7BBB1" w14:textId="77777777" w:rsidR="00672F3B" w:rsidRDefault="00672F3B" w:rsidP="7C504AA2">
      <w:pPr>
        <w:rPr>
          <w:rFonts w:ascii="Aptos" w:eastAsia="Aptos" w:hAnsi="Aptos" w:cs="Aptos"/>
          <w:sz w:val="24"/>
          <w:szCs w:val="24"/>
          <w:lang w:val="pl-PL"/>
        </w:rPr>
      </w:pPr>
    </w:p>
    <w:p w14:paraId="22A734D1" w14:textId="10D43BDE" w:rsidR="009E0851" w:rsidRDefault="009E0851" w:rsidP="00913801">
      <w:pPr>
        <w:jc w:val="both"/>
        <w:rPr>
          <w:rFonts w:ascii="Aptos" w:eastAsia="Aptos" w:hAnsi="Aptos" w:cs="Aptos"/>
          <w:sz w:val="24"/>
          <w:szCs w:val="24"/>
          <w:lang w:val="pl-PL"/>
        </w:rPr>
      </w:pPr>
      <w:r w:rsidRPr="78A229BD">
        <w:rPr>
          <w:rFonts w:ascii="Aptos" w:eastAsia="Aptos" w:hAnsi="Aptos" w:cs="Aptos"/>
          <w:sz w:val="24"/>
          <w:szCs w:val="24"/>
          <w:lang w:val="pl-PL"/>
        </w:rPr>
        <w:t xml:space="preserve">Oświadczam, że jako Wykonawca dysponuję zespołem </w:t>
      </w:r>
      <w:r w:rsidR="00672F3B" w:rsidRPr="78A229BD">
        <w:rPr>
          <w:rFonts w:ascii="Aptos" w:eastAsia="Aptos" w:hAnsi="Aptos" w:cs="Aptos"/>
          <w:sz w:val="24"/>
          <w:szCs w:val="24"/>
          <w:lang w:val="pl-PL"/>
        </w:rPr>
        <w:t>trenerów / wykładowców</w:t>
      </w:r>
      <w:r w:rsidRPr="78A229BD">
        <w:rPr>
          <w:rFonts w:ascii="Aptos" w:eastAsia="Aptos" w:hAnsi="Aptos" w:cs="Aptos"/>
          <w:sz w:val="24"/>
          <w:szCs w:val="24"/>
          <w:lang w:val="pl-PL"/>
        </w:rPr>
        <w:t xml:space="preserve"> składającym się z co najmniej 2 osób skierowanych do realizacji zamówienia</w:t>
      </w:r>
      <w:r w:rsidR="00672F3B" w:rsidRPr="78A229BD">
        <w:rPr>
          <w:rFonts w:ascii="Aptos" w:eastAsia="Aptos" w:hAnsi="Aptos" w:cs="Aptos"/>
          <w:sz w:val="24"/>
          <w:szCs w:val="24"/>
          <w:lang w:val="pl-PL"/>
        </w:rPr>
        <w:t>: posiadających ważny międzynarodowy certyfikat CISM (ISACA) lub CPDSE (ISACA) lub równoważny certyfikat z obszaru zarządzania bezpieczeństwem informacji / privacy (np. CISSP / CISA / CIPM / CIPT</w:t>
      </w:r>
    </w:p>
    <w:p w14:paraId="48F0FDED" w14:textId="77777777" w:rsidR="00FA26E8" w:rsidRDefault="00FA26E8" w:rsidP="7C504AA2">
      <w:pPr>
        <w:rPr>
          <w:rFonts w:ascii="Aptos" w:eastAsia="Aptos" w:hAnsi="Aptos" w:cs="Aptos"/>
          <w:sz w:val="24"/>
          <w:szCs w:val="24"/>
          <w:lang w:val="pl-PL"/>
        </w:rPr>
      </w:pPr>
    </w:p>
    <w:p w14:paraId="040CBA97" w14:textId="77777777" w:rsidR="00FA26E8" w:rsidRPr="009E0851" w:rsidRDefault="00FA26E8" w:rsidP="00FA26E8">
      <w:pPr>
        <w:spacing w:after="0"/>
        <w:rPr>
          <w:rFonts w:ascii="Aptos" w:eastAsia="Aptos" w:hAnsi="Aptos" w:cs="Aptos"/>
          <w:sz w:val="24"/>
          <w:szCs w:val="24"/>
          <w:lang w:val="pl-PL"/>
        </w:rPr>
      </w:pPr>
      <w:r w:rsidRPr="009E0851">
        <w:rPr>
          <w:rFonts w:ascii="Aptos" w:eastAsia="Aptos" w:hAnsi="Aptos" w:cs="Aptos"/>
          <w:sz w:val="24"/>
          <w:szCs w:val="24"/>
          <w:lang w:val="pl-PL"/>
        </w:rPr>
        <w:t>……………………………………………………………………………………………..</w:t>
      </w:r>
    </w:p>
    <w:p w14:paraId="775EF072" w14:textId="77777777" w:rsidR="00FA26E8" w:rsidRPr="00FA26E8" w:rsidRDefault="00FA26E8" w:rsidP="00FA26E8">
      <w:pPr>
        <w:spacing w:after="0"/>
        <w:rPr>
          <w:rFonts w:ascii="Aptos" w:eastAsia="Aptos" w:hAnsi="Aptos" w:cs="Aptos"/>
          <w:i/>
          <w:iCs/>
          <w:sz w:val="20"/>
          <w:szCs w:val="20"/>
          <w:lang w:val="pl-PL"/>
        </w:rPr>
      </w:pPr>
      <w:r w:rsidRPr="00FA26E8">
        <w:rPr>
          <w:rFonts w:ascii="Aptos" w:eastAsia="Aptos" w:hAnsi="Aptos" w:cs="Aptos"/>
          <w:i/>
          <w:iCs/>
          <w:sz w:val="20"/>
          <w:szCs w:val="20"/>
          <w:lang w:val="pl-PL"/>
        </w:rPr>
        <w:t>Data, podpis osoby uprawnionej do reprezentowania Wykonawcy</w:t>
      </w:r>
    </w:p>
    <w:p w14:paraId="1DB289CD" w14:textId="77777777" w:rsidR="00FA26E8" w:rsidRDefault="00FA26E8" w:rsidP="00FA26E8">
      <w:pPr>
        <w:jc w:val="center"/>
        <w:rPr>
          <w:rFonts w:ascii="Aptos" w:eastAsia="Aptos" w:hAnsi="Aptos" w:cs="Aptos"/>
          <w:sz w:val="24"/>
          <w:szCs w:val="24"/>
          <w:u w:val="single"/>
          <w:lang w:val="pl-PL"/>
        </w:rPr>
      </w:pPr>
    </w:p>
    <w:p w14:paraId="52200F2A" w14:textId="788550EB" w:rsidR="009E0851" w:rsidRPr="00913801" w:rsidRDefault="009E0851" w:rsidP="00FA26E8">
      <w:pPr>
        <w:jc w:val="center"/>
        <w:rPr>
          <w:rFonts w:ascii="Aptos" w:eastAsia="Aptos" w:hAnsi="Aptos" w:cs="Aptos"/>
          <w:b/>
          <w:bCs/>
          <w:sz w:val="24"/>
          <w:szCs w:val="24"/>
          <w:lang w:val="pl-PL"/>
        </w:rPr>
      </w:pPr>
      <w:r w:rsidRPr="00913801">
        <w:rPr>
          <w:rFonts w:ascii="Aptos" w:eastAsia="Aptos" w:hAnsi="Aptos" w:cs="Aptos"/>
          <w:b/>
          <w:bCs/>
          <w:sz w:val="24"/>
          <w:szCs w:val="24"/>
          <w:u w:val="single"/>
          <w:lang w:val="pl-PL"/>
        </w:rPr>
        <w:t xml:space="preserve">Wykaz </w:t>
      </w:r>
      <w:r w:rsidR="00672F3B" w:rsidRPr="00913801">
        <w:rPr>
          <w:rFonts w:ascii="Aptos" w:eastAsia="Aptos" w:hAnsi="Aptos" w:cs="Aptos"/>
          <w:b/>
          <w:bCs/>
          <w:sz w:val="24"/>
          <w:szCs w:val="24"/>
          <w:u w:val="single"/>
          <w:lang w:val="pl-PL"/>
        </w:rPr>
        <w:t>trenerów /wykładowców</w:t>
      </w:r>
    </w:p>
    <w:tbl>
      <w:tblPr>
        <w:tblStyle w:val="Tabela-Siatka"/>
        <w:tblW w:w="9226" w:type="dxa"/>
        <w:tblLook w:val="04A0" w:firstRow="1" w:lastRow="0" w:firstColumn="1" w:lastColumn="0" w:noHBand="0" w:noVBand="1"/>
      </w:tblPr>
      <w:tblGrid>
        <w:gridCol w:w="752"/>
        <w:gridCol w:w="2900"/>
        <w:gridCol w:w="1840"/>
        <w:gridCol w:w="1845"/>
        <w:gridCol w:w="1889"/>
      </w:tblGrid>
      <w:tr w:rsidR="00FA26E8" w:rsidRPr="00913801" w14:paraId="6CABB23C" w14:textId="77777777" w:rsidTr="78A229BD">
        <w:trPr>
          <w:trHeight w:val="1011"/>
        </w:trPr>
        <w:tc>
          <w:tcPr>
            <w:tcW w:w="752" w:type="dxa"/>
          </w:tcPr>
          <w:p w14:paraId="1D584E97" w14:textId="47A4DA9A" w:rsidR="00FA26E8" w:rsidRPr="00913801" w:rsidRDefault="00FA26E8" w:rsidP="7C504AA2">
            <w:pPr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</w:pPr>
            <w:r w:rsidRPr="00913801"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  <w:t>Lp.</w:t>
            </w:r>
          </w:p>
        </w:tc>
        <w:tc>
          <w:tcPr>
            <w:tcW w:w="2900" w:type="dxa"/>
          </w:tcPr>
          <w:p w14:paraId="5FCBB68B" w14:textId="290AA3F4" w:rsidR="00FA26E8" w:rsidRPr="00913801" w:rsidRDefault="00FA26E8" w:rsidP="7C504AA2">
            <w:pPr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</w:pPr>
            <w:r w:rsidRPr="00913801"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  <w:t>Imię i nazwisko</w:t>
            </w:r>
          </w:p>
        </w:tc>
        <w:tc>
          <w:tcPr>
            <w:tcW w:w="1840" w:type="dxa"/>
          </w:tcPr>
          <w:p w14:paraId="2526DB79" w14:textId="31055157" w:rsidR="00FA26E8" w:rsidRPr="00913801" w:rsidRDefault="00FA26E8" w:rsidP="7C504AA2">
            <w:pPr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</w:pPr>
            <w:r w:rsidRPr="00913801"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  <w:t>Rola w realizacji zamówienia</w:t>
            </w:r>
          </w:p>
        </w:tc>
        <w:tc>
          <w:tcPr>
            <w:tcW w:w="1845" w:type="dxa"/>
          </w:tcPr>
          <w:p w14:paraId="5EBE76CA" w14:textId="53C7BBB7" w:rsidR="00FA26E8" w:rsidRPr="00913801" w:rsidRDefault="00FA26E8" w:rsidP="7C504AA2">
            <w:pPr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</w:pPr>
            <w:r w:rsidRPr="78A229BD"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  <w:t>Podstawa dysponowania osobą</w:t>
            </w:r>
            <w:r w:rsidR="00EF70E4" w:rsidRPr="78A229BD"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  <w:t xml:space="preserve"> (forma zatrudnienia)</w:t>
            </w:r>
          </w:p>
        </w:tc>
        <w:tc>
          <w:tcPr>
            <w:tcW w:w="1889" w:type="dxa"/>
          </w:tcPr>
          <w:p w14:paraId="4BE00850" w14:textId="22FE8FC3" w:rsidR="00FA26E8" w:rsidRPr="00913801" w:rsidRDefault="00913801" w:rsidP="7C504AA2">
            <w:pPr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</w:pPr>
            <w:r w:rsidRPr="00913801"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  <w:t>Rodzaj certyfikatu</w:t>
            </w:r>
            <w:r w:rsidR="00A635A8"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  <w:t xml:space="preserve"> </w:t>
            </w:r>
            <w:r w:rsidR="00A635A8" w:rsidRPr="00A635A8">
              <w:rPr>
                <w:rFonts w:ascii="Aptos" w:eastAsia="Aptos" w:hAnsi="Aptos" w:cs="Aptos"/>
                <w:b/>
                <w:bCs/>
                <w:sz w:val="24"/>
                <w:szCs w:val="24"/>
                <w:lang w:val="pl-PL"/>
              </w:rPr>
              <w:t>(wraz ze skanem dokumentu)</w:t>
            </w:r>
          </w:p>
        </w:tc>
      </w:tr>
      <w:tr w:rsidR="00FA26E8" w14:paraId="5BA55A38" w14:textId="77777777" w:rsidTr="78A229BD">
        <w:trPr>
          <w:trHeight w:val="332"/>
        </w:trPr>
        <w:tc>
          <w:tcPr>
            <w:tcW w:w="752" w:type="dxa"/>
          </w:tcPr>
          <w:p w14:paraId="11E1AB73" w14:textId="4240E674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  <w:r>
              <w:rPr>
                <w:rFonts w:ascii="Aptos" w:eastAsia="Aptos" w:hAnsi="Aptos" w:cs="Aptos"/>
                <w:sz w:val="24"/>
                <w:szCs w:val="24"/>
                <w:lang w:val="pl-PL"/>
              </w:rPr>
              <w:t>1.</w:t>
            </w:r>
          </w:p>
        </w:tc>
        <w:tc>
          <w:tcPr>
            <w:tcW w:w="2900" w:type="dxa"/>
          </w:tcPr>
          <w:p w14:paraId="197B13CD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40" w:type="dxa"/>
          </w:tcPr>
          <w:p w14:paraId="21B35BB8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45" w:type="dxa"/>
          </w:tcPr>
          <w:p w14:paraId="78D256D1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89" w:type="dxa"/>
          </w:tcPr>
          <w:p w14:paraId="385979E0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</w:tr>
      <w:tr w:rsidR="00FA26E8" w14:paraId="5A896176" w14:textId="77777777" w:rsidTr="78A229BD">
        <w:trPr>
          <w:trHeight w:val="346"/>
        </w:trPr>
        <w:tc>
          <w:tcPr>
            <w:tcW w:w="752" w:type="dxa"/>
          </w:tcPr>
          <w:p w14:paraId="7182F9FF" w14:textId="4ED5D585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  <w:r>
              <w:rPr>
                <w:rFonts w:ascii="Aptos" w:eastAsia="Aptos" w:hAnsi="Aptos" w:cs="Aptos"/>
                <w:sz w:val="24"/>
                <w:szCs w:val="24"/>
                <w:lang w:val="pl-PL"/>
              </w:rPr>
              <w:t>2.</w:t>
            </w:r>
          </w:p>
        </w:tc>
        <w:tc>
          <w:tcPr>
            <w:tcW w:w="2900" w:type="dxa"/>
          </w:tcPr>
          <w:p w14:paraId="48BD9BCE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40" w:type="dxa"/>
          </w:tcPr>
          <w:p w14:paraId="2D0F0488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45" w:type="dxa"/>
          </w:tcPr>
          <w:p w14:paraId="342D8EF4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89" w:type="dxa"/>
          </w:tcPr>
          <w:p w14:paraId="52D1ED4C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</w:tr>
      <w:tr w:rsidR="00FA26E8" w14:paraId="5428FFEC" w14:textId="77777777" w:rsidTr="78A229BD">
        <w:trPr>
          <w:trHeight w:val="332"/>
        </w:trPr>
        <w:tc>
          <w:tcPr>
            <w:tcW w:w="752" w:type="dxa"/>
          </w:tcPr>
          <w:p w14:paraId="636CD870" w14:textId="7C6D1FF0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  <w:r>
              <w:rPr>
                <w:rFonts w:ascii="Aptos" w:eastAsia="Aptos" w:hAnsi="Aptos" w:cs="Aptos"/>
                <w:sz w:val="24"/>
                <w:szCs w:val="24"/>
                <w:lang w:val="pl-PL"/>
              </w:rPr>
              <w:t>3.</w:t>
            </w:r>
          </w:p>
        </w:tc>
        <w:tc>
          <w:tcPr>
            <w:tcW w:w="2900" w:type="dxa"/>
          </w:tcPr>
          <w:p w14:paraId="61B82218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40" w:type="dxa"/>
          </w:tcPr>
          <w:p w14:paraId="7000D1A6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45" w:type="dxa"/>
          </w:tcPr>
          <w:p w14:paraId="6A77D2D3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89" w:type="dxa"/>
          </w:tcPr>
          <w:p w14:paraId="11DFDCDF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</w:tr>
      <w:tr w:rsidR="00FA26E8" w14:paraId="00DDC8C1" w14:textId="77777777" w:rsidTr="78A229BD">
        <w:trPr>
          <w:trHeight w:val="332"/>
        </w:trPr>
        <w:tc>
          <w:tcPr>
            <w:tcW w:w="752" w:type="dxa"/>
          </w:tcPr>
          <w:p w14:paraId="43EEE151" w14:textId="016F251D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  <w:r>
              <w:rPr>
                <w:rFonts w:ascii="Aptos" w:eastAsia="Aptos" w:hAnsi="Aptos" w:cs="Aptos"/>
                <w:sz w:val="24"/>
                <w:szCs w:val="24"/>
                <w:lang w:val="pl-PL"/>
              </w:rPr>
              <w:t>4.</w:t>
            </w:r>
          </w:p>
        </w:tc>
        <w:tc>
          <w:tcPr>
            <w:tcW w:w="2900" w:type="dxa"/>
          </w:tcPr>
          <w:p w14:paraId="3E46BF6F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40" w:type="dxa"/>
          </w:tcPr>
          <w:p w14:paraId="3B2AEB74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45" w:type="dxa"/>
          </w:tcPr>
          <w:p w14:paraId="78978AB8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89" w:type="dxa"/>
          </w:tcPr>
          <w:p w14:paraId="68B19CEB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</w:tr>
      <w:tr w:rsidR="00FA26E8" w14:paraId="435BE954" w14:textId="77777777" w:rsidTr="78A229BD">
        <w:trPr>
          <w:trHeight w:val="332"/>
        </w:trPr>
        <w:tc>
          <w:tcPr>
            <w:tcW w:w="752" w:type="dxa"/>
          </w:tcPr>
          <w:p w14:paraId="576B3E5F" w14:textId="1FEF84CE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  <w:r>
              <w:rPr>
                <w:rFonts w:ascii="Aptos" w:eastAsia="Aptos" w:hAnsi="Aptos" w:cs="Aptos"/>
                <w:sz w:val="24"/>
                <w:szCs w:val="24"/>
                <w:lang w:val="pl-PL"/>
              </w:rPr>
              <w:t>5.</w:t>
            </w:r>
          </w:p>
        </w:tc>
        <w:tc>
          <w:tcPr>
            <w:tcW w:w="2900" w:type="dxa"/>
          </w:tcPr>
          <w:p w14:paraId="4844AD6F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40" w:type="dxa"/>
          </w:tcPr>
          <w:p w14:paraId="0DBE6859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45" w:type="dxa"/>
          </w:tcPr>
          <w:p w14:paraId="5CB5DCD2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  <w:tc>
          <w:tcPr>
            <w:tcW w:w="1889" w:type="dxa"/>
          </w:tcPr>
          <w:p w14:paraId="47E550DC" w14:textId="77777777" w:rsidR="00FA26E8" w:rsidRDefault="00FA26E8" w:rsidP="7C504AA2">
            <w:pPr>
              <w:rPr>
                <w:rFonts w:ascii="Aptos" w:eastAsia="Aptos" w:hAnsi="Aptos" w:cs="Aptos"/>
                <w:sz w:val="24"/>
                <w:szCs w:val="24"/>
                <w:lang w:val="pl-PL"/>
              </w:rPr>
            </w:pPr>
          </w:p>
        </w:tc>
      </w:tr>
    </w:tbl>
    <w:p w14:paraId="30395A4D" w14:textId="7CE2C7DE" w:rsidR="009E0851" w:rsidRPr="00135BE4" w:rsidRDefault="009E0851" w:rsidP="009E0851">
      <w:pPr>
        <w:rPr>
          <w:rFonts w:ascii="Aptos" w:eastAsia="Aptos" w:hAnsi="Aptos" w:cs="Aptos"/>
          <w:sz w:val="24"/>
          <w:szCs w:val="24"/>
          <w:lang w:val="pl-PL"/>
        </w:rPr>
      </w:pPr>
    </w:p>
    <w:sectPr w:rsidR="009E0851" w:rsidRPr="00135BE4" w:rsidSect="00034616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B9D75" w14:textId="77777777" w:rsidR="00871597" w:rsidRDefault="00871597">
      <w:pPr>
        <w:spacing w:after="0" w:line="240" w:lineRule="auto"/>
      </w:pPr>
      <w:r>
        <w:separator/>
      </w:r>
    </w:p>
  </w:endnote>
  <w:endnote w:type="continuationSeparator" w:id="0">
    <w:p w14:paraId="71744D62" w14:textId="77777777" w:rsidR="00871597" w:rsidRDefault="00871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Display" w:hAnsi="Aptos Display"/>
        <w:sz w:val="20"/>
        <w:szCs w:val="20"/>
      </w:rPr>
      <w:id w:val="-600951280"/>
      <w:docPartObj>
        <w:docPartGallery w:val="Page Numbers (Bottom of Page)"/>
        <w:docPartUnique/>
      </w:docPartObj>
    </w:sdtPr>
    <w:sdtContent>
      <w:p w14:paraId="756A7B28" w14:textId="231E641A" w:rsidR="00FA26E8" w:rsidRPr="00FA26E8" w:rsidRDefault="00FA26E8" w:rsidP="00FA26E8">
        <w:pPr>
          <w:pStyle w:val="Stopka"/>
          <w:jc w:val="center"/>
          <w:rPr>
            <w:rFonts w:ascii="Aptos Display" w:hAnsi="Aptos Display"/>
            <w:sz w:val="20"/>
            <w:szCs w:val="20"/>
          </w:rPr>
        </w:pPr>
        <w:r w:rsidRPr="00FA26E8">
          <w:rPr>
            <w:rFonts w:ascii="Aptos Display" w:hAnsi="Aptos Display"/>
            <w:sz w:val="20"/>
            <w:szCs w:val="20"/>
          </w:rPr>
          <w:fldChar w:fldCharType="begin"/>
        </w:r>
        <w:r w:rsidRPr="00FA26E8">
          <w:rPr>
            <w:rFonts w:ascii="Aptos Display" w:hAnsi="Aptos Display"/>
            <w:sz w:val="20"/>
            <w:szCs w:val="20"/>
          </w:rPr>
          <w:instrText>PAGE   \* MERGEFORMAT</w:instrText>
        </w:r>
        <w:r w:rsidRPr="00FA26E8">
          <w:rPr>
            <w:rFonts w:ascii="Aptos Display" w:hAnsi="Aptos Display"/>
            <w:sz w:val="20"/>
            <w:szCs w:val="20"/>
          </w:rPr>
          <w:fldChar w:fldCharType="separate"/>
        </w:r>
        <w:r w:rsidRPr="00FA26E8">
          <w:rPr>
            <w:rFonts w:ascii="Aptos Display" w:hAnsi="Aptos Display"/>
            <w:sz w:val="20"/>
            <w:szCs w:val="20"/>
            <w:lang w:val="pl-PL"/>
          </w:rPr>
          <w:t>2</w:t>
        </w:r>
        <w:r w:rsidRPr="00FA26E8">
          <w:rPr>
            <w:rFonts w:ascii="Aptos Display" w:hAnsi="Aptos Display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E7AC5" w14:textId="77777777" w:rsidR="00871597" w:rsidRDefault="00871597">
      <w:pPr>
        <w:spacing w:after="0" w:line="240" w:lineRule="auto"/>
      </w:pPr>
      <w:r>
        <w:separator/>
      </w:r>
    </w:p>
  </w:footnote>
  <w:footnote w:type="continuationSeparator" w:id="0">
    <w:p w14:paraId="23CBA736" w14:textId="77777777" w:rsidR="00871597" w:rsidRDefault="00871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A96EE" w14:textId="22E44B91" w:rsidR="647761E2" w:rsidRDefault="647761E2">
    <w:r>
      <w:rPr>
        <w:noProof/>
      </w:rPr>
      <w:drawing>
        <wp:inline distT="0" distB="0" distL="0" distR="0" wp14:anchorId="3E6A3460" wp14:editId="14A7308D">
          <wp:extent cx="5486400" cy="542925"/>
          <wp:effectExtent l="0" t="0" r="0" b="0"/>
          <wp:docPr id="1679969992" name="drawing" descr="Obraz 1, Obraz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96999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91754265">
    <w:abstractNumId w:val="8"/>
  </w:num>
  <w:num w:numId="2" w16cid:durableId="1587151468">
    <w:abstractNumId w:val="6"/>
  </w:num>
  <w:num w:numId="3" w16cid:durableId="1046560491">
    <w:abstractNumId w:val="5"/>
  </w:num>
  <w:num w:numId="4" w16cid:durableId="1768035634">
    <w:abstractNumId w:val="4"/>
  </w:num>
  <w:num w:numId="5" w16cid:durableId="1034115149">
    <w:abstractNumId w:val="7"/>
  </w:num>
  <w:num w:numId="6" w16cid:durableId="758721296">
    <w:abstractNumId w:val="3"/>
  </w:num>
  <w:num w:numId="7" w16cid:durableId="1574662602">
    <w:abstractNumId w:val="2"/>
  </w:num>
  <w:num w:numId="8" w16cid:durableId="1258444489">
    <w:abstractNumId w:val="1"/>
  </w:num>
  <w:num w:numId="9" w16cid:durableId="1923947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1A29"/>
    <w:rsid w:val="000D2812"/>
    <w:rsid w:val="0010094E"/>
    <w:rsid w:val="00135BE4"/>
    <w:rsid w:val="0014308C"/>
    <w:rsid w:val="0015074B"/>
    <w:rsid w:val="001539FF"/>
    <w:rsid w:val="001D72DE"/>
    <w:rsid w:val="00236951"/>
    <w:rsid w:val="0029639D"/>
    <w:rsid w:val="002D17FF"/>
    <w:rsid w:val="00326F90"/>
    <w:rsid w:val="0042300B"/>
    <w:rsid w:val="00467DF3"/>
    <w:rsid w:val="004770F3"/>
    <w:rsid w:val="004D3F18"/>
    <w:rsid w:val="004E2B72"/>
    <w:rsid w:val="0053443E"/>
    <w:rsid w:val="005809A9"/>
    <w:rsid w:val="00604576"/>
    <w:rsid w:val="006260CF"/>
    <w:rsid w:val="00642E80"/>
    <w:rsid w:val="00654356"/>
    <w:rsid w:val="00672F3B"/>
    <w:rsid w:val="00680F94"/>
    <w:rsid w:val="007E61C7"/>
    <w:rsid w:val="0080430B"/>
    <w:rsid w:val="00871597"/>
    <w:rsid w:val="00891135"/>
    <w:rsid w:val="008B4069"/>
    <w:rsid w:val="00913801"/>
    <w:rsid w:val="00936C74"/>
    <w:rsid w:val="009677DB"/>
    <w:rsid w:val="009B7AA8"/>
    <w:rsid w:val="009C07B6"/>
    <w:rsid w:val="009E0851"/>
    <w:rsid w:val="00A54D42"/>
    <w:rsid w:val="00A635A8"/>
    <w:rsid w:val="00AA1D8D"/>
    <w:rsid w:val="00AECC5E"/>
    <w:rsid w:val="00B47730"/>
    <w:rsid w:val="00B669E8"/>
    <w:rsid w:val="00B969B0"/>
    <w:rsid w:val="00C26D63"/>
    <w:rsid w:val="00C7025D"/>
    <w:rsid w:val="00CB0664"/>
    <w:rsid w:val="00D51E59"/>
    <w:rsid w:val="00D73005"/>
    <w:rsid w:val="00E27E15"/>
    <w:rsid w:val="00E96697"/>
    <w:rsid w:val="00EA67C3"/>
    <w:rsid w:val="00EF70E4"/>
    <w:rsid w:val="00FA26E8"/>
    <w:rsid w:val="00FC693F"/>
    <w:rsid w:val="00FD329D"/>
    <w:rsid w:val="00FD4C33"/>
    <w:rsid w:val="038B20D6"/>
    <w:rsid w:val="19F3E64C"/>
    <w:rsid w:val="1B00A65F"/>
    <w:rsid w:val="1BC66B5A"/>
    <w:rsid w:val="1C55EAEA"/>
    <w:rsid w:val="22B522DA"/>
    <w:rsid w:val="256AE6C4"/>
    <w:rsid w:val="377CA922"/>
    <w:rsid w:val="379FC6C3"/>
    <w:rsid w:val="3DD0F74D"/>
    <w:rsid w:val="41BE4F19"/>
    <w:rsid w:val="498A4AF2"/>
    <w:rsid w:val="49B1AB6E"/>
    <w:rsid w:val="4B3C3690"/>
    <w:rsid w:val="50BB3A49"/>
    <w:rsid w:val="590C33C1"/>
    <w:rsid w:val="5C04DE74"/>
    <w:rsid w:val="5E29CFEA"/>
    <w:rsid w:val="647761E2"/>
    <w:rsid w:val="6B8F3B3C"/>
    <w:rsid w:val="76761A49"/>
    <w:rsid w:val="77204AFC"/>
    <w:rsid w:val="77B651D0"/>
    <w:rsid w:val="78A229BD"/>
    <w:rsid w:val="7C50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0825222C-61AA-8C4A-825F-45B2AD40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08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08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0851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A635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1" ma:contentTypeDescription="Utwórz nowy dokument." ma:contentTypeScope="" ma:versionID="7f12f30dc5bae3af2e067eb8f18e997b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bbe1154497d59a48440d3116baec94eb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5cb2df-a165-4902-9906-6b469d968311">
      <Terms xmlns="http://schemas.microsoft.com/office/infopath/2007/PartnerControls"/>
    </lcf76f155ced4ddcb4097134ff3c332f>
    <TaxCatchAll xmlns="a0a95ae4-68f9-46d8-88e1-4c3ae274a12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46439-9FEB-4701-A2C3-3AC4DAA16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3F1842-6491-4BF2-8689-595386B21AC3}">
  <ds:schemaRefs>
    <ds:schemaRef ds:uri="http://schemas.microsoft.com/office/2006/metadata/properties"/>
    <ds:schemaRef ds:uri="http://schemas.microsoft.com/office/infopath/2007/PartnerControls"/>
    <ds:schemaRef ds:uri="fe5cb2df-a165-4902-9906-6b469d968311"/>
    <ds:schemaRef ds:uri="a0a95ae4-68f9-46d8-88e1-4c3ae274a120"/>
  </ds:schemaRefs>
</ds:datastoreItem>
</file>

<file path=customXml/itemProps4.xml><?xml version="1.0" encoding="utf-8"?>
<ds:datastoreItem xmlns:ds="http://schemas.openxmlformats.org/officeDocument/2006/customXml" ds:itemID="{87865A68-2A31-4897-88EE-83163ABE35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1015</Characters>
  <Application>Microsoft Office Word</Application>
  <DocSecurity>0</DocSecurity>
  <Lines>8</Lines>
  <Paragraphs>2</Paragraphs>
  <ScaleCrop>false</ScaleCrop>
  <Manager/>
  <Company/>
  <LinksUpToDate>false</LinksUpToDate>
  <CharactersWithSpaces>1182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Staroń Justyna</cp:lastModifiedBy>
  <cp:revision>17</cp:revision>
  <dcterms:created xsi:type="dcterms:W3CDTF">2025-09-03T14:04:00Z</dcterms:created>
  <dcterms:modified xsi:type="dcterms:W3CDTF">2026-04-24T13:21:00Z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